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F7E9A" w14:textId="1B7A4069" w:rsidR="00CD17E2" w:rsidRPr="00FB060C" w:rsidRDefault="00135FE0" w:rsidP="00CD17E2">
      <w:pPr>
        <w:pStyle w:val="BijlageGenummerdKop"/>
        <w:numPr>
          <w:ilvl w:val="0"/>
          <w:numId w:val="0"/>
        </w:numPr>
      </w:pPr>
      <w:r>
        <w:t xml:space="preserve">Bijlage </w:t>
      </w:r>
      <w:r w:rsidR="000F2396">
        <w:t>H</w:t>
      </w:r>
      <w:r w:rsidR="00CD17E2">
        <w:t xml:space="preserve"> </w:t>
      </w:r>
      <w:r w:rsidR="000F2396" w:rsidRPr="000F2396">
        <w:t>Format Concept staat van ontleding van de inschrijvingssom</w:t>
      </w:r>
    </w:p>
    <w:p w14:paraId="58E87BA9" w14:textId="77777777" w:rsidR="00CD17E2" w:rsidRDefault="00CD17E2" w:rsidP="00CD17E2">
      <w:pPr>
        <w:spacing w:line="240" w:lineRule="auto"/>
        <w:rPr>
          <w:color w:val="000000" w:themeColor="text1"/>
        </w:rPr>
      </w:pPr>
    </w:p>
    <w:p w14:paraId="69DCF88E" w14:textId="77777777" w:rsidR="00CD17E2" w:rsidRPr="00A9293A" w:rsidRDefault="00CD17E2" w:rsidP="00CD17E2">
      <w:pPr>
        <w:rPr>
          <w:szCs w:val="18"/>
        </w:rPr>
      </w:pPr>
      <w:r>
        <w:rPr>
          <w:szCs w:val="18"/>
        </w:rPr>
        <w:t xml:space="preserve">Voor de uitvoering van project </w:t>
      </w:r>
      <w:r w:rsidR="00135FE0" w:rsidRPr="00135FE0">
        <w:rPr>
          <w:szCs w:val="18"/>
        </w:rPr>
        <w:t>Ondersteunende producten Contractmanagement West Nederland Noord (Garantiecla</w:t>
      </w:r>
      <w:r w:rsidR="00135FE0">
        <w:rPr>
          <w:szCs w:val="18"/>
        </w:rPr>
        <w:t xml:space="preserve">ims, Schaderijdingen en VtW’s) </w:t>
      </w:r>
      <w:r>
        <w:rPr>
          <w:szCs w:val="18"/>
        </w:rPr>
        <w:t>met het z</w:t>
      </w:r>
      <w:r w:rsidRPr="00A9293A">
        <w:rPr>
          <w:szCs w:val="18"/>
        </w:rPr>
        <w:t xml:space="preserve">aaknummer </w:t>
      </w:r>
      <w:r w:rsidR="00135FE0">
        <w:rPr>
          <w:szCs w:val="18"/>
        </w:rPr>
        <w:t>31172425</w:t>
      </w:r>
      <w:r w:rsidRPr="00A9293A">
        <w:rPr>
          <w:szCs w:val="18"/>
        </w:rPr>
        <w:t>.</w:t>
      </w:r>
    </w:p>
    <w:p w14:paraId="5D386196" w14:textId="77777777" w:rsidR="00CD17E2" w:rsidRPr="00A9293A" w:rsidRDefault="00CD17E2" w:rsidP="00CD17E2">
      <w:pPr>
        <w:rPr>
          <w:szCs w:val="18"/>
        </w:rPr>
      </w:pPr>
    </w:p>
    <w:p w14:paraId="570496F3" w14:textId="77777777" w:rsidR="00CD17E2" w:rsidRPr="00A9293A" w:rsidRDefault="00CD17E2" w:rsidP="00CD17E2">
      <w:pPr>
        <w:tabs>
          <w:tab w:val="left" w:pos="3456"/>
          <w:tab w:val="right" w:pos="9026"/>
        </w:tabs>
        <w:rPr>
          <w:szCs w:val="18"/>
        </w:rPr>
      </w:pPr>
      <w:r w:rsidRPr="00A9293A">
        <w:rPr>
          <w:szCs w:val="18"/>
        </w:rPr>
        <w:t>Ondergetekende(n): ………………….…………………………….</w:t>
      </w:r>
    </w:p>
    <w:p w14:paraId="661FD1D9" w14:textId="77777777" w:rsidR="00CD17E2" w:rsidRPr="00A9293A" w:rsidRDefault="00CD17E2" w:rsidP="00CD17E2">
      <w:pPr>
        <w:tabs>
          <w:tab w:val="left" w:pos="3456"/>
          <w:tab w:val="right" w:pos="9026"/>
        </w:tabs>
        <w:ind w:hanging="3456"/>
        <w:rPr>
          <w:szCs w:val="18"/>
        </w:rPr>
      </w:pPr>
    </w:p>
    <w:p w14:paraId="6DC26F69" w14:textId="77777777" w:rsidR="00CD17E2" w:rsidRPr="00A9293A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A9293A">
        <w:rPr>
          <w:szCs w:val="18"/>
        </w:rPr>
        <w:t>te dezen rechtsgeldig vertegenwoordigd door ………………………….,</w:t>
      </w:r>
    </w:p>
    <w:p w14:paraId="5738F977" w14:textId="77777777" w:rsidR="00CD17E2" w:rsidRPr="00A9293A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</w:p>
    <w:p w14:paraId="3FC740D8" w14:textId="77777777" w:rsidR="00CD17E2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A9293A">
        <w:rPr>
          <w:szCs w:val="18"/>
        </w:rPr>
        <w:t>verklaart (verklaren) zich door</w:t>
      </w:r>
      <w:r>
        <w:rPr>
          <w:szCs w:val="18"/>
        </w:rPr>
        <w:t xml:space="preserve"> ondertekening dezes bereid om d</w:t>
      </w:r>
      <w:r w:rsidRPr="00A9293A">
        <w:rPr>
          <w:szCs w:val="18"/>
        </w:rPr>
        <w:t xml:space="preserve">iensten te verrichten als beschreven in de </w:t>
      </w:r>
      <w:r>
        <w:rPr>
          <w:szCs w:val="18"/>
        </w:rPr>
        <w:t>aanbestedingsleidraad</w:t>
      </w:r>
      <w:r w:rsidRPr="00A9293A">
        <w:rPr>
          <w:szCs w:val="18"/>
        </w:rPr>
        <w:t>, tegen onderstaande prijzen (per product) exclusief btw:</w:t>
      </w:r>
    </w:p>
    <w:p w14:paraId="5A0F668C" w14:textId="77777777" w:rsidR="00CD17E2" w:rsidRDefault="00CD17E2" w:rsidP="00CD17E2">
      <w:pPr>
        <w:rPr>
          <w:szCs w:val="18"/>
        </w:rPr>
      </w:pPr>
    </w:p>
    <w:p w14:paraId="1BDDFF06" w14:textId="77777777" w:rsidR="00CD17E2" w:rsidRPr="009E0200" w:rsidRDefault="00CD17E2" w:rsidP="00CD17E2">
      <w:pPr>
        <w:pStyle w:val="Normaalweb3"/>
        <w:spacing w:before="0" w:after="0" w:line="240" w:lineRule="atLeast"/>
        <w:rPr>
          <w:rFonts w:ascii="Verdana" w:hAnsi="Verdana"/>
          <w:b/>
          <w:sz w:val="20"/>
          <w:lang w:val="nl-NL"/>
        </w:rPr>
      </w:pPr>
    </w:p>
    <w:tbl>
      <w:tblPr>
        <w:tblW w:w="893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24"/>
        <w:gridCol w:w="1228"/>
        <w:gridCol w:w="1134"/>
        <w:gridCol w:w="1134"/>
        <w:gridCol w:w="1276"/>
      </w:tblGrid>
      <w:tr w:rsidR="00CD17E2" w:rsidRPr="009E0200" w14:paraId="2F855D51" w14:textId="77777777" w:rsidTr="005F7A0E">
        <w:trPr>
          <w:trHeight w:val="307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8D4DD1" w14:textId="77777777" w:rsidR="00CD17E2" w:rsidRPr="00724C6D" w:rsidRDefault="00CD17E2" w:rsidP="00812C2C">
            <w:pPr>
              <w:pStyle w:val="Kop1"/>
            </w:pPr>
            <w:r w:rsidRPr="00724C6D">
              <w:t xml:space="preserve">Diensten / </w:t>
            </w:r>
            <w:r>
              <w:t>(deel)producten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F0D16" w14:textId="77777777" w:rsidR="00CD17E2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>
              <w:rPr>
                <w:b/>
                <w:szCs w:val="18"/>
              </w:rPr>
              <w:t>Aantal verwachte</w:t>
            </w:r>
          </w:p>
          <w:p w14:paraId="56D5EDBE" w14:textId="77777777" w:rsidR="00CD17E2" w:rsidRPr="00C075A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C075AD">
              <w:rPr>
                <w:b/>
                <w:szCs w:val="18"/>
              </w:rPr>
              <w:t>Producten</w:t>
            </w:r>
            <w:r>
              <w:rPr>
                <w:b/>
                <w:szCs w:val="18"/>
              </w:rPr>
              <w:t xml:space="preserve"> per jaar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0E6976" w14:textId="77777777"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Aantal jaar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F0D319" w14:textId="77777777"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Totaal aantal producten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DF29E5" w14:textId="77777777"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Kosten</w:t>
            </w:r>
            <w:r>
              <w:rPr>
                <w:b/>
                <w:szCs w:val="18"/>
              </w:rPr>
              <w:t xml:space="preserve"> per product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56F86D" w14:textId="77777777"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To</w:t>
            </w:r>
            <w:r>
              <w:rPr>
                <w:b/>
                <w:szCs w:val="18"/>
              </w:rPr>
              <w:t>taal  kosten producten</w:t>
            </w:r>
          </w:p>
        </w:tc>
      </w:tr>
      <w:tr w:rsidR="00CD17E2" w:rsidRPr="009E0200" w14:paraId="21E0974C" w14:textId="77777777" w:rsidTr="005F7A0E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59BFAC" w14:textId="7ECC521A" w:rsidR="00CD17E2" w:rsidRPr="00724C6D" w:rsidRDefault="000F2396" w:rsidP="00CD17E2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Maandelijkse voortgangsrapportage (zie hoofdstuk 1.5 van de Vraagspecificatie)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AFBC1" w14:textId="77777777" w:rsidR="00CD17E2" w:rsidRPr="00724C6D" w:rsidRDefault="00135FE0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05E3" w14:textId="7CF1DC94" w:rsidR="00CD17E2" w:rsidRPr="00724C6D" w:rsidRDefault="00135FE0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5 (waarvan</w:t>
            </w:r>
            <w:r w:rsidR="005F7A0E">
              <w:rPr>
                <w:szCs w:val="18"/>
              </w:rPr>
              <w:t xml:space="preserve"> </w:t>
            </w:r>
            <w:r>
              <w:rPr>
                <w:szCs w:val="18"/>
              </w:rPr>
              <w:t>2 jaar optioneel)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3A916" w14:textId="77777777" w:rsidR="00CD17E2" w:rsidRPr="00724C6D" w:rsidRDefault="00135FE0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60 (waarvan 24 optioneel)</w:t>
            </w:r>
            <w:r w:rsidR="008A79D9">
              <w:rPr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9A7FBE" w14:textId="77777777"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237231" w14:textId="77777777" w:rsidR="00CD17E2" w:rsidRPr="00724C6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</w:tr>
      <w:tr w:rsidR="00CD17E2" w:rsidRPr="00347A7D" w14:paraId="05D76053" w14:textId="77777777" w:rsidTr="005F7A0E">
        <w:trPr>
          <w:trHeight w:val="334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018FBC0" w14:textId="77777777"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Totaal inschrijving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7ED6FC" w14:textId="77777777"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0A3A0B" w14:textId="77777777"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619030" w14:textId="77777777"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2E55343" w14:textId="77777777"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B7F24E" w14:textId="77777777" w:rsidR="00CD17E2" w:rsidRPr="00347A7D" w:rsidRDefault="00CD17E2" w:rsidP="00812C2C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</w:tr>
    </w:tbl>
    <w:p w14:paraId="3296F64B" w14:textId="7F76A049" w:rsidR="00CD17E2" w:rsidRDefault="00CD17E2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b/>
          <w:szCs w:val="18"/>
        </w:rPr>
      </w:pPr>
    </w:p>
    <w:tbl>
      <w:tblPr>
        <w:tblW w:w="893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24"/>
        <w:gridCol w:w="3354"/>
        <w:gridCol w:w="1418"/>
      </w:tblGrid>
      <w:tr w:rsidR="000F2396" w:rsidRPr="009E0200" w14:paraId="6DD2A4C5" w14:textId="77777777" w:rsidTr="005F7A0E">
        <w:trPr>
          <w:trHeight w:val="307"/>
        </w:trPr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2AC4F3" w14:textId="783861D4" w:rsidR="000F2396" w:rsidRPr="00347A7D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>
              <w:rPr>
                <w:b/>
                <w:szCs w:val="18"/>
              </w:rPr>
              <w:t>Onderbouwing maandelijkse voortgangsrapportage</w:t>
            </w:r>
          </w:p>
        </w:tc>
      </w:tr>
      <w:tr w:rsidR="000F2396" w:rsidRPr="009E0200" w14:paraId="336093EB" w14:textId="77777777" w:rsidTr="005F7A0E">
        <w:trPr>
          <w:trHeight w:val="307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50314D2" w14:textId="77777777" w:rsidR="000F2396" w:rsidRPr="00724C6D" w:rsidRDefault="000F2396" w:rsidP="0014352F">
            <w:pPr>
              <w:pStyle w:val="Kop1"/>
            </w:pPr>
            <w:r w:rsidRPr="00724C6D">
              <w:t xml:space="preserve">Diensten / </w:t>
            </w:r>
            <w:r>
              <w:t>(deel)producten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80D8F0" w14:textId="230FB4B9" w:rsidR="000F2396" w:rsidRPr="00C075AD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>
              <w:rPr>
                <w:b/>
                <w:szCs w:val="18"/>
              </w:rPr>
              <w:t>Uurtarief</w:t>
            </w:r>
          </w:p>
        </w:tc>
        <w:tc>
          <w:tcPr>
            <w:tcW w:w="33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A133085" w14:textId="71DBA269" w:rsidR="000F2396" w:rsidRPr="00724C6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 xml:space="preserve">Aantal uur </w:t>
            </w:r>
            <w:r w:rsidR="000F2396">
              <w:rPr>
                <w:szCs w:val="18"/>
              </w:rPr>
              <w:t>per maand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91ED5" w14:textId="77777777" w:rsidR="000F2396" w:rsidRPr="00724C6D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To</w:t>
            </w:r>
            <w:r>
              <w:rPr>
                <w:b/>
                <w:szCs w:val="18"/>
              </w:rPr>
              <w:t>taal  kosten producten</w:t>
            </w:r>
          </w:p>
        </w:tc>
      </w:tr>
      <w:tr w:rsidR="000F2396" w:rsidRPr="009E0200" w14:paraId="5D9C2597" w14:textId="77777777" w:rsidTr="005F7A0E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9FF916" w14:textId="77777777" w:rsidR="000F2396" w:rsidRPr="005F7A0E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5F7A0E">
              <w:rPr>
                <w:szCs w:val="18"/>
              </w:rPr>
              <w:t xml:space="preserve">Functie medewerker 1 </w:t>
            </w:r>
            <w:r w:rsidRPr="005F7A0E">
              <w:rPr>
                <w:szCs w:val="18"/>
                <w:highlight w:val="yellow"/>
              </w:rPr>
              <w:t>(door inschrijver in te vullen)</w:t>
            </w:r>
          </w:p>
          <w:p w14:paraId="447BD160" w14:textId="3C89030F" w:rsidR="005F7A0E" w:rsidRPr="005F7A0E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5F7A0E">
              <w:rPr>
                <w:szCs w:val="18"/>
              </w:rPr>
              <w:t>………………………………………….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30AE" w14:textId="1B0F9C8D" w:rsidR="000F2396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DF2708" w14:textId="77777777" w:rsidR="000F2396" w:rsidRPr="00724C6D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BE93B7F" w14:textId="2A925A6F" w:rsidR="000F2396" w:rsidRPr="00724C6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</w:tr>
      <w:tr w:rsidR="000F2396" w:rsidRPr="009E0200" w14:paraId="76DF3058" w14:textId="77777777" w:rsidTr="005F7A0E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6AC671" w14:textId="77777777" w:rsidR="000F2396" w:rsidRPr="005F7A0E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5F7A0E">
              <w:rPr>
                <w:szCs w:val="18"/>
              </w:rPr>
              <w:t xml:space="preserve">Functie medewerker 2 </w:t>
            </w:r>
            <w:r w:rsidRPr="005F7A0E">
              <w:rPr>
                <w:szCs w:val="18"/>
                <w:highlight w:val="yellow"/>
              </w:rPr>
              <w:t>(door inschrijver in te vullen)</w:t>
            </w:r>
          </w:p>
          <w:p w14:paraId="368C22E2" w14:textId="284BDE01" w:rsidR="005F7A0E" w:rsidRPr="005F7A0E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5F7A0E">
              <w:rPr>
                <w:szCs w:val="18"/>
              </w:rPr>
              <w:t>………………………………………….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08F3" w14:textId="40F59F7F" w:rsidR="000F2396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BE44F9" w14:textId="77777777" w:rsidR="000F2396" w:rsidRPr="00724C6D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68F72D" w14:textId="4BA42A7E" w:rsidR="000F2396" w:rsidRPr="00724C6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</w:tr>
      <w:tr w:rsidR="000F2396" w:rsidRPr="009E0200" w14:paraId="7D740C1A" w14:textId="77777777" w:rsidTr="005F7A0E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0044B0" w14:textId="77777777" w:rsidR="000F2396" w:rsidRPr="005F7A0E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5F7A0E">
              <w:rPr>
                <w:szCs w:val="18"/>
              </w:rPr>
              <w:t xml:space="preserve">Functie medewerker 3 </w:t>
            </w:r>
            <w:r w:rsidRPr="005F7A0E">
              <w:rPr>
                <w:szCs w:val="18"/>
                <w:highlight w:val="yellow"/>
              </w:rPr>
              <w:t>(door inschrijver in te vullen)</w:t>
            </w:r>
          </w:p>
          <w:p w14:paraId="5653D567" w14:textId="5C57E1CA" w:rsidR="005F7A0E" w:rsidRPr="005F7A0E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5F7A0E">
              <w:rPr>
                <w:szCs w:val="18"/>
              </w:rPr>
              <w:t>………………………………………….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EAA41" w14:textId="29F48F8C" w:rsidR="000F2396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801EE4" w14:textId="77777777" w:rsidR="000F2396" w:rsidRPr="00724C6D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F2DDC94" w14:textId="73FEF944" w:rsidR="000F2396" w:rsidRPr="00724C6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</w:tr>
      <w:tr w:rsidR="000F2396" w:rsidRPr="009E0200" w14:paraId="0C9F72F8" w14:textId="77777777" w:rsidTr="005F7A0E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FA616D" w14:textId="5D3A0638" w:rsidR="000F2396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>
              <w:rPr>
                <w:szCs w:val="18"/>
              </w:rPr>
              <w:t>Etc.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869D1" w14:textId="2633C17B" w:rsidR="000F2396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1FE2B1" w14:textId="77777777" w:rsidR="000F2396" w:rsidRPr="00724C6D" w:rsidRDefault="000F2396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E487439" w14:textId="17AD8936" w:rsidR="000F2396" w:rsidRPr="00724C6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</w:tr>
      <w:tr w:rsidR="005F7A0E" w:rsidRPr="00347A7D" w14:paraId="13900002" w14:textId="77777777" w:rsidTr="005F7A0E">
        <w:trPr>
          <w:trHeight w:val="334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EA8786" w14:textId="3082035C" w:rsidR="005F7A0E" w:rsidRPr="00347A7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>
              <w:rPr>
                <w:b/>
                <w:szCs w:val="18"/>
              </w:rPr>
              <w:t>Totale kosten maandelijkse voortgangsrapportage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323F7AF1" w14:textId="4FD79F3E" w:rsidR="005F7A0E" w:rsidRPr="00347A7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5C2F51" w14:textId="77777777" w:rsidR="005F7A0E" w:rsidRPr="00347A7D" w:rsidRDefault="005F7A0E" w:rsidP="0014352F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rPr>
                <w:b/>
                <w:szCs w:val="18"/>
              </w:rPr>
            </w:pPr>
            <w:r w:rsidRPr="00347A7D">
              <w:rPr>
                <w:b/>
                <w:szCs w:val="18"/>
              </w:rPr>
              <w:t>€ …..</w:t>
            </w:r>
          </w:p>
        </w:tc>
      </w:tr>
    </w:tbl>
    <w:p w14:paraId="52FDD3ED" w14:textId="0C0A04A4" w:rsidR="000F2396" w:rsidRDefault="000F2396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b/>
          <w:szCs w:val="18"/>
        </w:rPr>
      </w:pPr>
    </w:p>
    <w:p w14:paraId="7760C05F" w14:textId="77777777" w:rsidR="00631824" w:rsidRPr="00915998" w:rsidRDefault="00631824" w:rsidP="00CD17E2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b/>
          <w:szCs w:val="18"/>
        </w:rPr>
      </w:pPr>
      <w:bookmarkStart w:id="0" w:name="_GoBack"/>
      <w:bookmarkEnd w:id="0"/>
    </w:p>
    <w:p w14:paraId="439E688D" w14:textId="253ABBA0" w:rsidR="000F2396" w:rsidRDefault="00135FE0" w:rsidP="00CD17E2">
      <w:pPr>
        <w:pStyle w:val="Plattetekst"/>
        <w:rPr>
          <w:szCs w:val="18"/>
        </w:rPr>
      </w:pPr>
      <w:r>
        <w:rPr>
          <w:szCs w:val="18"/>
        </w:rPr>
        <w:t xml:space="preserve">De inschrijving voor de </w:t>
      </w:r>
      <w:r w:rsidR="00F205DF">
        <w:rPr>
          <w:szCs w:val="18"/>
        </w:rPr>
        <w:t>producten</w:t>
      </w:r>
      <w:r w:rsidR="00CD17E2" w:rsidRPr="00175360">
        <w:rPr>
          <w:szCs w:val="18"/>
        </w:rPr>
        <w:t xml:space="preserve"> </w:t>
      </w:r>
      <w:r>
        <w:rPr>
          <w:szCs w:val="18"/>
        </w:rPr>
        <w:t xml:space="preserve">is </w:t>
      </w:r>
      <w:r w:rsidR="00CD17E2" w:rsidRPr="00175360">
        <w:rPr>
          <w:szCs w:val="18"/>
        </w:rPr>
        <w:t xml:space="preserve">op </w:t>
      </w:r>
      <w:r w:rsidR="00F205DF">
        <w:rPr>
          <w:szCs w:val="18"/>
        </w:rPr>
        <w:t>basis van een vaste</w:t>
      </w:r>
      <w:r w:rsidR="000F2396">
        <w:rPr>
          <w:szCs w:val="18"/>
        </w:rPr>
        <w:t xml:space="preserve"> prijs</w:t>
      </w:r>
      <w:r>
        <w:rPr>
          <w:szCs w:val="18"/>
        </w:rPr>
        <w:t xml:space="preserve">. </w:t>
      </w:r>
      <w:r w:rsidR="00CD17E2" w:rsidRPr="00175360">
        <w:rPr>
          <w:szCs w:val="18"/>
        </w:rPr>
        <w:t>Het totaal van de inschrijving geldt als bestedingslimiet.</w:t>
      </w:r>
    </w:p>
    <w:p w14:paraId="593CA298" w14:textId="77777777" w:rsidR="005F7A0E" w:rsidRDefault="005F7A0E" w:rsidP="00CD17E2">
      <w:pPr>
        <w:pStyle w:val="Plattetekst"/>
        <w:rPr>
          <w:szCs w:val="18"/>
        </w:rPr>
      </w:pPr>
    </w:p>
    <w:p w14:paraId="0C9951A8" w14:textId="47394195" w:rsidR="00CD17E2" w:rsidRPr="00175360" w:rsidRDefault="00CD17E2" w:rsidP="00CD17E2">
      <w:pPr>
        <w:pStyle w:val="Plattetekst"/>
        <w:rPr>
          <w:szCs w:val="18"/>
        </w:rPr>
      </w:pPr>
      <w:r w:rsidRPr="00175360">
        <w:t>Indien de aanbestedingsleidraad één of meer optie(s) bevat, verbindt opdrachtnemer zich tevens tot uitvoering van die Optie(s) overeenkomstig de prijzen p</w:t>
      </w:r>
      <w:r w:rsidR="005F7A0E">
        <w:t>er (deel) product zoals in deze</w:t>
      </w:r>
      <w:r w:rsidR="005F7A0E" w:rsidRPr="005F7A0E">
        <w:t xml:space="preserve"> Concept staat van ontleding van de inschrijvingssom</w:t>
      </w:r>
      <w:r w:rsidRPr="00175360">
        <w:t xml:space="preserve"> aangegeven. Indien meer- of minderwerk aan de orde is gelden de prijzen per (deel) product, zoals in deze Inschrijvingsstaat aangegeven.</w:t>
      </w:r>
    </w:p>
    <w:p w14:paraId="74F04B0A" w14:textId="1B0239EC" w:rsidR="005F7A0E" w:rsidRPr="005F7A0E" w:rsidRDefault="00CD17E2" w:rsidP="005F7A0E">
      <w:pPr>
        <w:pStyle w:val="Plattetekst"/>
        <w:rPr>
          <w:szCs w:val="18"/>
        </w:rPr>
      </w:pPr>
      <w:r w:rsidRPr="00175360">
        <w:rPr>
          <w:szCs w:val="18"/>
        </w:rPr>
        <w:t xml:space="preserve">Indien meer- of minderwerk aan de orde is gelden de prijzen per (deel) product, zoals aangegeven. </w:t>
      </w:r>
    </w:p>
    <w:p w14:paraId="69BC9779" w14:textId="06368746" w:rsidR="00CD17E2" w:rsidRPr="00135FE0" w:rsidRDefault="00CD17E2" w:rsidP="00135FE0">
      <w:pPr>
        <w:spacing w:line="240" w:lineRule="auto"/>
        <w:rPr>
          <w:b/>
          <w:szCs w:val="18"/>
        </w:rPr>
      </w:pPr>
      <w:r w:rsidRPr="00300406">
        <w:rPr>
          <w:b/>
          <w:bCs/>
        </w:rPr>
        <w:lastRenderedPageBreak/>
        <w:t>Ondertekening</w:t>
      </w:r>
    </w:p>
    <w:p w14:paraId="030BEC4E" w14:textId="77777777" w:rsidR="00CD17E2" w:rsidRPr="00300406" w:rsidRDefault="00CD17E2" w:rsidP="00CD17E2">
      <w:pPr>
        <w:pStyle w:val="Broodtekst"/>
      </w:pPr>
    </w:p>
    <w:p w14:paraId="7B751CA9" w14:textId="77777777" w:rsidR="00CD17E2" w:rsidRPr="00A9293A" w:rsidRDefault="00CD17E2" w:rsidP="00CD17E2">
      <w:pPr>
        <w:pStyle w:val="Broodtekst"/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 xml:space="preserve">digitaal te worden ondertekend conform paragraaf </w:t>
      </w:r>
      <w:r w:rsidR="00135FE0">
        <w:t>4.3</w:t>
      </w:r>
    </w:p>
    <w:p w14:paraId="56D985AB" w14:textId="77777777" w:rsidR="00CD17E2" w:rsidRDefault="00CD17E2" w:rsidP="00CD17E2">
      <w:pPr>
        <w:spacing w:line="240" w:lineRule="auto"/>
      </w:pPr>
    </w:p>
    <w:p w14:paraId="71E9CEDB" w14:textId="77777777" w:rsidR="003F5EB0" w:rsidRPr="003F5EB0" w:rsidRDefault="003F5EB0" w:rsidP="003F5EB0"/>
    <w:sectPr w:rsidR="003F5EB0" w:rsidRPr="003F5EB0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2706F" w14:textId="77777777" w:rsidR="00CD17E2" w:rsidRDefault="00CD17E2" w:rsidP="0088501B">
      <w:r>
        <w:separator/>
      </w:r>
    </w:p>
  </w:endnote>
  <w:endnote w:type="continuationSeparator" w:id="0">
    <w:p w14:paraId="08F17A7D" w14:textId="77777777" w:rsidR="00CD17E2" w:rsidRDefault="00CD17E2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927ED" w14:textId="77777777" w:rsidR="00CD17E2" w:rsidRDefault="00CD17E2" w:rsidP="0088501B">
      <w:r>
        <w:separator/>
      </w:r>
    </w:p>
  </w:footnote>
  <w:footnote w:type="continuationSeparator" w:id="0">
    <w:p w14:paraId="5CC45740" w14:textId="77777777" w:rsidR="00CD17E2" w:rsidRDefault="00CD17E2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155B3"/>
    <w:multiLevelType w:val="hybridMultilevel"/>
    <w:tmpl w:val="D578DC7E"/>
    <w:lvl w:ilvl="0" w:tplc="6F1E4D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54C6C"/>
    <w:multiLevelType w:val="multilevel"/>
    <w:tmpl w:val="06962652"/>
    <w:numStyleLink w:val="Lijststijl"/>
  </w:abstractNum>
  <w:abstractNum w:abstractNumId="5" w15:restartNumberingAfterBreak="0">
    <w:nsid w:val="035D303A"/>
    <w:multiLevelType w:val="hybridMultilevel"/>
    <w:tmpl w:val="CABE7DA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F55C7"/>
    <w:multiLevelType w:val="multilevel"/>
    <w:tmpl w:val="06962652"/>
    <w:numStyleLink w:val="Lijststijl"/>
  </w:abstractNum>
  <w:abstractNum w:abstractNumId="7" w15:restartNumberingAfterBreak="0">
    <w:nsid w:val="063964C2"/>
    <w:multiLevelType w:val="multilevel"/>
    <w:tmpl w:val="06962652"/>
    <w:numStyleLink w:val="Lijststijl"/>
  </w:abstractNum>
  <w:abstractNum w:abstractNumId="8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9483BD7"/>
    <w:multiLevelType w:val="multilevel"/>
    <w:tmpl w:val="06962652"/>
    <w:numStyleLink w:val="Lijststijl"/>
  </w:abstractNum>
  <w:abstractNum w:abstractNumId="10" w15:restartNumberingAfterBreak="0">
    <w:nsid w:val="0A9D5DE4"/>
    <w:multiLevelType w:val="multilevel"/>
    <w:tmpl w:val="06962652"/>
    <w:numStyleLink w:val="Lijststijl"/>
  </w:abstractNum>
  <w:abstractNum w:abstractNumId="11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895513E"/>
    <w:multiLevelType w:val="multilevel"/>
    <w:tmpl w:val="06962652"/>
    <w:numStyleLink w:val="Lijststijl"/>
  </w:abstractNum>
  <w:abstractNum w:abstractNumId="15" w15:restartNumberingAfterBreak="0">
    <w:nsid w:val="18F65698"/>
    <w:multiLevelType w:val="multilevel"/>
    <w:tmpl w:val="06962652"/>
    <w:numStyleLink w:val="Lijststijl"/>
  </w:abstractNum>
  <w:abstractNum w:abstractNumId="16" w15:restartNumberingAfterBreak="0">
    <w:nsid w:val="213D5DAC"/>
    <w:multiLevelType w:val="hybridMultilevel"/>
    <w:tmpl w:val="B79C957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8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82458"/>
    <w:multiLevelType w:val="multilevel"/>
    <w:tmpl w:val="6A8E5BD4"/>
    <w:numStyleLink w:val="Stijl2"/>
  </w:abstractNum>
  <w:abstractNum w:abstractNumId="20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740E1"/>
    <w:multiLevelType w:val="hybridMultilevel"/>
    <w:tmpl w:val="44ACF94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B631B"/>
    <w:multiLevelType w:val="multilevel"/>
    <w:tmpl w:val="06962652"/>
    <w:numStyleLink w:val="Lijststijl"/>
  </w:abstractNum>
  <w:abstractNum w:abstractNumId="30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59F4382A"/>
    <w:multiLevelType w:val="hybridMultilevel"/>
    <w:tmpl w:val="A6F6BC6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F5D0D"/>
    <w:multiLevelType w:val="multilevel"/>
    <w:tmpl w:val="06962652"/>
    <w:numStyleLink w:val="Lijststijl"/>
  </w:abstractNum>
  <w:abstractNum w:abstractNumId="34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C77D6"/>
    <w:multiLevelType w:val="hybridMultilevel"/>
    <w:tmpl w:val="EB7A459C"/>
    <w:lvl w:ilvl="0" w:tplc="23B65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E18DF"/>
    <w:multiLevelType w:val="hybridMultilevel"/>
    <w:tmpl w:val="9F2A8206"/>
    <w:lvl w:ilvl="0" w:tplc="EDF46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50C84"/>
    <w:multiLevelType w:val="multilevel"/>
    <w:tmpl w:val="06962652"/>
    <w:numStyleLink w:val="Lijststijl"/>
  </w:abstractNum>
  <w:abstractNum w:abstractNumId="38" w15:restartNumberingAfterBreak="0">
    <w:nsid w:val="7BA95799"/>
    <w:multiLevelType w:val="hybridMultilevel"/>
    <w:tmpl w:val="8EB8BE0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12"/>
  </w:num>
  <w:num w:numId="5">
    <w:abstractNumId w:val="19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7"/>
  </w:num>
  <w:num w:numId="13">
    <w:abstractNumId w:val="34"/>
  </w:num>
  <w:num w:numId="14">
    <w:abstractNumId w:val="4"/>
  </w:num>
  <w:num w:numId="15">
    <w:abstractNumId w:val="20"/>
  </w:num>
  <w:num w:numId="16">
    <w:abstractNumId w:val="26"/>
  </w:num>
  <w:num w:numId="17">
    <w:abstractNumId w:val="10"/>
  </w:num>
  <w:num w:numId="18">
    <w:abstractNumId w:val="23"/>
  </w:num>
  <w:num w:numId="19">
    <w:abstractNumId w:val="37"/>
  </w:num>
  <w:num w:numId="20">
    <w:abstractNumId w:val="14"/>
  </w:num>
  <w:num w:numId="21">
    <w:abstractNumId w:val="25"/>
  </w:num>
  <w:num w:numId="22">
    <w:abstractNumId w:val="29"/>
  </w:num>
  <w:num w:numId="23">
    <w:abstractNumId w:val="21"/>
  </w:num>
  <w:num w:numId="24">
    <w:abstractNumId w:val="31"/>
  </w:num>
  <w:num w:numId="25">
    <w:abstractNumId w:val="30"/>
  </w:num>
  <w:num w:numId="26">
    <w:abstractNumId w:val="8"/>
  </w:num>
  <w:num w:numId="27">
    <w:abstractNumId w:val="18"/>
  </w:num>
  <w:num w:numId="28">
    <w:abstractNumId w:val="24"/>
  </w:num>
  <w:num w:numId="29">
    <w:abstractNumId w:val="6"/>
  </w:num>
  <w:num w:numId="30">
    <w:abstractNumId w:val="15"/>
  </w:num>
  <w:num w:numId="31">
    <w:abstractNumId w:val="28"/>
  </w:num>
  <w:num w:numId="32">
    <w:abstractNumId w:val="17"/>
  </w:num>
  <w:num w:numId="33">
    <w:abstractNumId w:val="38"/>
  </w:num>
  <w:num w:numId="34">
    <w:abstractNumId w:val="16"/>
  </w:num>
  <w:num w:numId="35">
    <w:abstractNumId w:val="32"/>
  </w:num>
  <w:num w:numId="36">
    <w:abstractNumId w:val="36"/>
  </w:num>
  <w:num w:numId="37">
    <w:abstractNumId w:val="5"/>
  </w:num>
  <w:num w:numId="38">
    <w:abstractNumId w:val="35"/>
  </w:num>
  <w:num w:numId="39">
    <w:abstractNumId w:val="27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7E2"/>
    <w:rsid w:val="000047CF"/>
    <w:rsid w:val="00043163"/>
    <w:rsid w:val="00056D70"/>
    <w:rsid w:val="000B3F94"/>
    <w:rsid w:val="000E1F3B"/>
    <w:rsid w:val="000F2396"/>
    <w:rsid w:val="00104058"/>
    <w:rsid w:val="00135FE0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1154E"/>
    <w:rsid w:val="00450447"/>
    <w:rsid w:val="004B0EA1"/>
    <w:rsid w:val="004D766D"/>
    <w:rsid w:val="005A4FBE"/>
    <w:rsid w:val="005B594C"/>
    <w:rsid w:val="005D2CF1"/>
    <w:rsid w:val="005E046F"/>
    <w:rsid w:val="005F7A0E"/>
    <w:rsid w:val="006000CB"/>
    <w:rsid w:val="006006F5"/>
    <w:rsid w:val="00631824"/>
    <w:rsid w:val="00650A9B"/>
    <w:rsid w:val="006D2E66"/>
    <w:rsid w:val="006E7F8D"/>
    <w:rsid w:val="006F42D7"/>
    <w:rsid w:val="007435A7"/>
    <w:rsid w:val="007F4AEA"/>
    <w:rsid w:val="0088386A"/>
    <w:rsid w:val="0088501B"/>
    <w:rsid w:val="008A79D9"/>
    <w:rsid w:val="008D2753"/>
    <w:rsid w:val="008E3581"/>
    <w:rsid w:val="00905289"/>
    <w:rsid w:val="009C5CF5"/>
    <w:rsid w:val="00A32591"/>
    <w:rsid w:val="00A77ABF"/>
    <w:rsid w:val="00A863E9"/>
    <w:rsid w:val="00B022C4"/>
    <w:rsid w:val="00B46609"/>
    <w:rsid w:val="00B559E9"/>
    <w:rsid w:val="00B72222"/>
    <w:rsid w:val="00B80650"/>
    <w:rsid w:val="00C04E0C"/>
    <w:rsid w:val="00C36FAA"/>
    <w:rsid w:val="00C71133"/>
    <w:rsid w:val="00C82726"/>
    <w:rsid w:val="00CA55CC"/>
    <w:rsid w:val="00CB3317"/>
    <w:rsid w:val="00CD17E2"/>
    <w:rsid w:val="00D555C4"/>
    <w:rsid w:val="00DA3555"/>
    <w:rsid w:val="00DE0AF1"/>
    <w:rsid w:val="00E456EE"/>
    <w:rsid w:val="00ED7AB9"/>
    <w:rsid w:val="00EE5BBE"/>
    <w:rsid w:val="00F205DF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806F6C"/>
  <w15:chartTrackingRefBased/>
  <w15:docId w15:val="{F21A3DE8-4DEB-4C72-9521-63CC9658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CD17E2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CD17E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Plattetekst">
    <w:name w:val="Body Text"/>
    <w:basedOn w:val="Standaard"/>
    <w:link w:val="PlattetekstChar"/>
    <w:rsid w:val="00CD17E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CD17E2"/>
    <w:rPr>
      <w:rFonts w:ascii="Verdana" w:eastAsia="DejaVu Sans" w:hAnsi="Verdana" w:cs="Times New Roman"/>
      <w:szCs w:val="24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D17E2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D17E2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D17E2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CD17E2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</w:rPr>
  </w:style>
  <w:style w:type="character" w:customStyle="1" w:styleId="HelptekstChar">
    <w:name w:val="Helptekst Char"/>
    <w:basedOn w:val="PlattetekstChar"/>
    <w:link w:val="Helptekst"/>
    <w:uiPriority w:val="16"/>
    <w:rsid w:val="00CD17E2"/>
    <w:rPr>
      <w:rFonts w:ascii="Verdana" w:eastAsia="DejaVu Sans" w:hAnsi="Verdana" w:cs="Times New Roman"/>
      <w:b/>
      <w:i/>
      <w:vanish/>
      <w:color w:val="3366FF"/>
      <w:sz w:val="16"/>
      <w:szCs w:val="24"/>
      <w:lang w:eastAsia="nl-NL"/>
    </w:rPr>
  </w:style>
  <w:style w:type="paragraph" w:customStyle="1" w:styleId="Normaalweb3">
    <w:name w:val="Normaal (web)3"/>
    <w:basedOn w:val="Standaard"/>
    <w:rsid w:val="00CD17E2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047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047C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047CF"/>
    <w:rPr>
      <w:rFonts w:ascii="Verdana" w:eastAsia="DejaVu Sans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047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047CF"/>
    <w:rPr>
      <w:rFonts w:ascii="Verdana" w:eastAsia="DejaVu Sans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Loran (PPO)</dc:creator>
  <cp:keywords/>
  <dc:description/>
  <cp:lastModifiedBy>Arends, Loran (PPO)</cp:lastModifiedBy>
  <cp:revision>2</cp:revision>
  <dcterms:created xsi:type="dcterms:W3CDTF">2021-11-15T14:40:00Z</dcterms:created>
  <dcterms:modified xsi:type="dcterms:W3CDTF">2021-11-15T14:40:00Z</dcterms:modified>
</cp:coreProperties>
</file>